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3B57FC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1A1494">
        <w:rPr>
          <w:rFonts w:asciiTheme="minorBidi" w:hAnsiTheme="minorBidi"/>
          <w:b/>
        </w:rPr>
        <w:t>22 Bernard Rd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5A9627F" w14:textId="322F04AB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1A1494">
        <w:rPr>
          <w:rFonts w:asciiTheme="minorBidi" w:hAnsiTheme="minorBidi"/>
          <w:b/>
        </w:rPr>
        <w:t>01</w:t>
      </w:r>
      <w:r w:rsidR="006F441B" w:rsidRPr="00A15AFC">
        <w:rPr>
          <w:rFonts w:asciiTheme="minorBidi" w:hAnsiTheme="minorBidi"/>
          <w:b/>
        </w:rPr>
        <w:t xml:space="preserve"> | </w:t>
      </w:r>
      <w:r w:rsidR="00A15AFC" w:rsidRPr="00A15AFC">
        <w:rPr>
          <w:rFonts w:asciiTheme="minorBidi" w:hAnsiTheme="minorBidi"/>
          <w:b/>
        </w:rPr>
        <w:t>0</w:t>
      </w:r>
      <w:r w:rsidR="001A1494">
        <w:rPr>
          <w:rFonts w:asciiTheme="minorBidi" w:hAnsiTheme="minorBidi"/>
          <w:b/>
        </w:rPr>
        <w:t>6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proofErr w:type="spellStart"/>
      <w:r w:rsidR="006F441B" w:rsidRPr="00A15AFC">
        <w:rPr>
          <w:rFonts w:asciiTheme="minorBidi" w:hAnsiTheme="minorBidi"/>
          <w:b/>
        </w:rPr>
        <w:t>Jol</w:t>
      </w:r>
      <w:proofErr w:type="spellEnd"/>
      <w:r w:rsidR="006F441B" w:rsidRPr="00A15AFC">
        <w:rPr>
          <w:rFonts w:asciiTheme="minorBidi" w:hAnsiTheme="minorBidi"/>
          <w:b/>
        </w:rPr>
        <w:t xml:space="preserve"> Singh</w:t>
      </w:r>
    </w:p>
    <w:p w14:paraId="5988B0E9" w14:textId="1E16E93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1A1494">
        <w:rPr>
          <w:rFonts w:asciiTheme="minorBidi" w:hAnsiTheme="minorBidi"/>
          <w:b/>
        </w:rPr>
        <w:t>Only back door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13CDA99B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Utilities Active? (Y/N):</w:t>
      </w:r>
      <w:r w:rsidR="001A1494">
        <w:rPr>
          <w:rFonts w:asciiTheme="minorBidi" w:hAnsiTheme="minorBidi"/>
        </w:rPr>
        <w:t xml:space="preserve"> </w:t>
      </w:r>
      <w:r w:rsidR="001A1494" w:rsidRPr="001A1494">
        <w:rPr>
          <w:rFonts w:asciiTheme="minorBidi" w:hAnsiTheme="minorBidi"/>
          <w:b/>
          <w:bCs/>
        </w:rPr>
        <w:t>N</w:t>
      </w:r>
      <w:r w:rsidR="000C22E9" w:rsidRPr="00A15AFC">
        <w:rPr>
          <w:rFonts w:asciiTheme="minorBidi" w:hAnsiTheme="minorBidi"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01F93B44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proofErr w:type="gramStart"/>
      <w:r w:rsidR="00141157" w:rsidRPr="00A15AFC">
        <w:rPr>
          <w:rFonts w:ascii="Segoe UI Symbol" w:hAnsi="Segoe UI Symbol" w:cs="Segoe UI Symbol"/>
          <w:b/>
        </w:rPr>
        <w:t>☑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Good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6F441B" w:rsidRPr="00A15AFC">
        <w:rPr>
          <w:rFonts w:ascii="Segoe UI Symbol" w:hAnsi="Segoe UI Symbol" w:cs="Segoe UI Symbol"/>
          <w:b/>
        </w:rPr>
        <w:t>☐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 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8CCD823" w14:textId="4EBA024A" w:rsidR="003F111A" w:rsidRPr="00A15AFC" w:rsidRDefault="00167044" w:rsidP="009E67EC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proofErr w:type="gramStart"/>
      <w:r w:rsidR="001A1494" w:rsidRPr="00A15AFC">
        <w:rPr>
          <w:rFonts w:ascii="Segoe UI Symbol" w:hAnsi="Segoe UI Symbol" w:cs="Segoe UI Symbol"/>
          <w:b/>
        </w:rPr>
        <w:t>☐</w:t>
      </w:r>
      <w:r w:rsidR="001A1494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Clean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1A1494" w:rsidRPr="00A15AFC">
        <w:rPr>
          <w:rFonts w:ascii="Segoe UI Symbol" w:hAnsi="Segoe UI Symbol" w:cs="Segoe UI Symbol"/>
          <w:b/>
        </w:rPr>
        <w:t>☑</w:t>
      </w:r>
      <w:r w:rsidR="001A1494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42998415" w14:textId="1468E2BF" w:rsidR="00D94BAA" w:rsidRPr="00A15AFC" w:rsidRDefault="00167044" w:rsidP="00E7019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038BEC68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00954CD9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23EBD6C4" w14:textId="77777777" w:rsidR="009E67EC" w:rsidRDefault="009E67E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50F6B789" w:rsidR="00707DBA" w:rsidRDefault="000C22E9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5301519" w14:textId="77777777" w:rsidR="001A1494" w:rsidRPr="00A15AFC" w:rsidRDefault="001A1494" w:rsidP="00141157">
      <w:pPr>
        <w:spacing w:after="140" w:line="240" w:lineRule="auto"/>
        <w:rPr>
          <w:rFonts w:asciiTheme="minorBidi" w:hAnsiTheme="minorBidi"/>
        </w:rPr>
      </w:pP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3F6D3D2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  <w:r w:rsidR="001A1494">
        <w:rPr>
          <w:rFonts w:asciiTheme="minorBidi" w:hAnsiTheme="minorBidi"/>
          <w:b/>
        </w:rPr>
        <w:t>one</w:t>
      </w:r>
    </w:p>
    <w:p w14:paraId="33BC546A" w14:textId="7CD67E9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  <w:r w:rsidR="001A1494">
        <w:rPr>
          <w:rFonts w:asciiTheme="minorBidi" w:hAnsiTheme="minorBidi"/>
          <w:b/>
        </w:rPr>
        <w:t>one</w:t>
      </w:r>
    </w:p>
    <w:p w14:paraId="3F30CFEF" w14:textId="32828E80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0C22E9" w:rsidRPr="00A15AFC">
        <w:rPr>
          <w:rFonts w:asciiTheme="minorBidi" w:hAnsiTheme="minorBidi"/>
          <w:b/>
        </w:rPr>
        <w:t>N</w:t>
      </w:r>
      <w:r w:rsidR="001A1494">
        <w:rPr>
          <w:rFonts w:asciiTheme="minorBidi" w:hAnsiTheme="minorBidi"/>
          <w:b/>
        </w:rPr>
        <w:t>one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5CE33BEB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673518BA" w14:textId="2D585209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one</w:t>
      </w:r>
    </w:p>
    <w:p w14:paraId="197171DC" w14:textId="77777777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None</w:t>
      </w:r>
    </w:p>
    <w:p w14:paraId="08C390C2" w14:textId="15BD47A0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FE3F11E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proofErr w:type="gramStart"/>
      <w:r w:rsidR="000C22E9" w:rsidRPr="00A15AFC">
        <w:rPr>
          <w:rFonts w:asciiTheme="minorBidi" w:hAnsiTheme="minorBidi"/>
          <w:b/>
        </w:rPr>
        <w:t>Y</w:t>
      </w:r>
      <w:r w:rsidR="001A1494">
        <w:rPr>
          <w:rFonts w:asciiTheme="minorBidi" w:hAnsiTheme="minorBidi"/>
          <w:b/>
        </w:rPr>
        <w:t>es</w:t>
      </w:r>
      <w:proofErr w:type="gramEnd"/>
      <w:r w:rsidR="001A1494">
        <w:rPr>
          <w:rFonts w:asciiTheme="minorBidi" w:hAnsiTheme="minorBidi"/>
          <w:b/>
        </w:rPr>
        <w:t xml:space="preserve"> but not closing flush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76A5F5FF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</w:t>
      </w:r>
    </w:p>
    <w:p w14:paraId="383D7FF4" w14:textId="03A1A09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</w:t>
      </w:r>
      <w:proofErr w:type="gramStart"/>
      <w:r w:rsidR="00707DBA" w:rsidRPr="00A15AFC">
        <w:rPr>
          <w:rFonts w:asciiTheme="minorBidi" w:hAnsiTheme="minorBidi"/>
        </w:rPr>
        <w:t xml:space="preserve">( </w:t>
      </w:r>
      <w:r w:rsidR="00707DBA" w:rsidRPr="00A15AFC">
        <w:rPr>
          <w:rFonts w:asciiTheme="minorBidi" w:hAnsiTheme="minorBidi"/>
          <w:b/>
          <w:bCs/>
        </w:rPr>
        <w:t>VERY</w:t>
      </w:r>
      <w:proofErr w:type="gramEnd"/>
      <w:r w:rsidR="00707DBA" w:rsidRPr="00A15AFC">
        <w:rPr>
          <w:rFonts w:asciiTheme="minorBidi" w:hAnsiTheme="minorBidi"/>
          <w:b/>
          <w:bCs/>
        </w:rPr>
        <w:t xml:space="preserve">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YES</w:t>
      </w:r>
    </w:p>
    <w:p w14:paraId="2A6272BB" w14:textId="047A07E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6E1F582D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Good</w:t>
      </w:r>
    </w:p>
    <w:p w14:paraId="6F973E9D" w14:textId="37A8C441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bookmarkStart w:id="0" w:name="_Hlk231328851"/>
      <w:r w:rsidR="00141157" w:rsidRPr="00A15AFC">
        <w:rPr>
          <w:rFonts w:asciiTheme="minorBidi" w:hAnsiTheme="minorBidi"/>
          <w:b/>
          <w:bCs/>
        </w:rPr>
        <w:t>Good</w:t>
      </w:r>
      <w:bookmarkEnd w:id="0"/>
    </w:p>
    <w:p w14:paraId="1849F663" w14:textId="7ABB7A1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1A1494" w:rsidRPr="00A15AFC">
        <w:rPr>
          <w:rFonts w:asciiTheme="minorBidi" w:hAnsiTheme="minorBidi"/>
          <w:b/>
          <w:bCs/>
        </w:rPr>
        <w:t>Good</w:t>
      </w:r>
    </w:p>
    <w:p w14:paraId="687DF66D" w14:textId="1F9097A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</w:p>
    <w:p w14:paraId="661E813F" w14:textId="1EA388CB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1A1494">
        <w:rPr>
          <w:rFonts w:asciiTheme="minorBidi" w:hAnsiTheme="minorBidi"/>
          <w:b/>
        </w:rPr>
        <w:t>Fair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4450E895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1A1494">
        <w:rPr>
          <w:rFonts w:asciiTheme="minorBidi" w:hAnsiTheme="minorBidi"/>
          <w:b/>
        </w:rPr>
        <w:t>Fair</w:t>
      </w:r>
    </w:p>
    <w:p w14:paraId="4839616D" w14:textId="0C0A933C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1A1494">
        <w:rPr>
          <w:rFonts w:asciiTheme="minorBidi" w:hAnsiTheme="minorBidi"/>
          <w:b/>
        </w:rPr>
        <w:t>Fair</w:t>
      </w:r>
    </w:p>
    <w:p w14:paraId="5C5B68B0" w14:textId="152844BE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39CC1CD4" w14:textId="155E5FFA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None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59B35EF6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1A1494">
        <w:rPr>
          <w:rFonts w:asciiTheme="minorBidi" w:hAnsiTheme="minorBidi"/>
          <w:b/>
        </w:rPr>
        <w:t>Not able to test</w:t>
      </w:r>
    </w:p>
    <w:p w14:paraId="4A51B877" w14:textId="67FBE4F7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  <w:r w:rsidR="001A1494" w:rsidRPr="001A1494">
        <w:rPr>
          <w:rFonts w:asciiTheme="minorBidi" w:hAnsiTheme="minorBidi"/>
          <w:b/>
          <w:bCs/>
        </w:rPr>
        <w:t>Fair</w:t>
      </w:r>
    </w:p>
    <w:p w14:paraId="5423FBFC" w14:textId="1DC8A173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 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BB912E7" w14:textId="0B81AC4B" w:rsidR="001A1494" w:rsidRPr="00A15AFC" w:rsidRDefault="00167044" w:rsidP="001A149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</w:t>
      </w:r>
      <w:proofErr w:type="gramStart"/>
      <w:r w:rsidR="000C22E9" w:rsidRPr="00A15AFC">
        <w:rPr>
          <w:rFonts w:asciiTheme="minorBidi" w:hAnsiTheme="minorBidi"/>
        </w:rPr>
        <w:t>working?: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1A1494">
        <w:rPr>
          <w:rFonts w:asciiTheme="minorBidi" w:hAnsiTheme="minorBidi"/>
          <w:b/>
        </w:rPr>
        <w:t>Not able to test electrics</w:t>
      </w:r>
    </w:p>
    <w:p w14:paraId="49FD85C3" w14:textId="5616E13D" w:rsidR="00167044" w:rsidRPr="00A15AFC" w:rsidRDefault="00167044" w:rsidP="001A149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2E3CDC6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0C22E9" w:rsidRPr="00A15AFC">
        <w:rPr>
          <w:rFonts w:asciiTheme="minorBidi" w:hAnsiTheme="minorBidi"/>
          <w:b/>
          <w:bCs/>
        </w:rPr>
        <w:t>ne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1BB14BE3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  <w:r w:rsidR="001A1494">
        <w:rPr>
          <w:rFonts w:asciiTheme="minorBidi" w:hAnsiTheme="minorBidi"/>
          <w:b/>
          <w:bCs/>
        </w:rPr>
        <w:t>one</w:t>
      </w:r>
    </w:p>
    <w:p w14:paraId="0EF86095" w14:textId="7BB906E6" w:rsidR="00167044" w:rsidRPr="00A15AFC" w:rsidRDefault="00A672A3" w:rsidP="001A149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  <w:bCs/>
        </w:rPr>
        <w:t>Clear</w:t>
      </w:r>
    </w:p>
    <w:p w14:paraId="61043FF2" w14:textId="0519CE8B" w:rsidR="00D94BAA" w:rsidRPr="00A15AFC" w:rsidRDefault="00A672A3" w:rsidP="001A149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</w:t>
      </w:r>
      <w:proofErr w:type="gramStart"/>
      <w:r w:rsidR="000C22E9" w:rsidRPr="00A15AFC">
        <w:rPr>
          <w:rFonts w:asciiTheme="minorBidi" w:hAnsiTheme="minorBidi"/>
        </w:rPr>
        <w:t>issues?: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1A1494">
        <w:rPr>
          <w:rFonts w:asciiTheme="minorBidi" w:hAnsiTheme="minorBidi"/>
          <w:b/>
          <w:bCs/>
        </w:rPr>
        <w:t>No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6EDD2417" w14:textId="77777777" w:rsidR="00755623" w:rsidRDefault="00755623" w:rsidP="00A672A3">
      <w:pPr>
        <w:spacing w:line="240" w:lineRule="auto"/>
        <w:rPr>
          <w:rFonts w:asciiTheme="minorBidi" w:hAnsiTheme="minorBidi"/>
        </w:rPr>
      </w:pPr>
    </w:p>
    <w:p w14:paraId="08A2374A" w14:textId="77777777" w:rsidR="00755623" w:rsidRDefault="00755623" w:rsidP="00A672A3">
      <w:pPr>
        <w:spacing w:line="240" w:lineRule="auto"/>
        <w:rPr>
          <w:rFonts w:asciiTheme="minorBidi" w:hAnsiTheme="minorBidi"/>
          <w:b/>
          <w:bCs/>
        </w:rPr>
      </w:pPr>
    </w:p>
    <w:p w14:paraId="4D4FD2D7" w14:textId="34BE6E82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755623">
      <w:pPr>
        <w:spacing w:before="100" w:after="100"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755623">
      <w:pPr>
        <w:spacing w:before="100" w:after="10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  <w:bookmarkStart w:id="1" w:name="_GoBack"/>
      <w:bookmarkEnd w:id="1"/>
    </w:p>
    <w:p w14:paraId="2F853ACC" w14:textId="4ABBE336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  <w:r w:rsidR="00584DEC">
        <w:rPr>
          <w:rFonts w:asciiTheme="minorBidi" w:hAnsiTheme="minorBidi"/>
          <w:b/>
          <w:bCs/>
        </w:rPr>
        <w:t>over grown</w:t>
      </w:r>
    </w:p>
    <w:p w14:paraId="252D7EC6" w14:textId="6F59F5FB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  <w:r w:rsidR="000C22E9" w:rsidRPr="00A15AFC">
        <w:rPr>
          <w:rFonts w:asciiTheme="minorBidi" w:hAnsiTheme="minorBidi"/>
          <w:b/>
          <w:bCs/>
        </w:rPr>
        <w:t>None</w:t>
      </w:r>
    </w:p>
    <w:p w14:paraId="5D654386" w14:textId="63A73D0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  <w:r w:rsidR="000C22E9" w:rsidRPr="00A15AFC">
        <w:rPr>
          <w:rFonts w:asciiTheme="minorBidi" w:hAnsiTheme="minorBidi"/>
          <w:b/>
          <w:bCs/>
        </w:rPr>
        <w:t>None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0D68FE94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E7019A">
        <w:rPr>
          <w:rFonts w:asciiTheme="minorBidi" w:hAnsiTheme="minorBidi"/>
          <w:b/>
          <w:bCs/>
        </w:rPr>
        <w:t>Y</w:t>
      </w:r>
    </w:p>
    <w:p w14:paraId="10EE2826" w14:textId="62AF64DA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E7019A">
        <w:rPr>
          <w:rFonts w:asciiTheme="minorBidi" w:hAnsiTheme="minorBidi"/>
          <w:b/>
          <w:bCs/>
        </w:rPr>
        <w:t>Y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4DEFC0F0" w14:textId="53995ECC" w:rsidR="00584DEC" w:rsidRDefault="000C22E9" w:rsidP="0075562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p w14:paraId="2DEFDE28" w14:textId="7A479B5E" w:rsidR="00584DEC" w:rsidRPr="00A15AFC" w:rsidRDefault="00584DEC" w:rsidP="00707DBA">
      <w:pPr>
        <w:spacing w:line="240" w:lineRule="auto"/>
        <w:rPr>
          <w:rFonts w:asciiTheme="minorBidi" w:hAnsiTheme="minorBidi"/>
        </w:rPr>
      </w:pPr>
      <w:r w:rsidRPr="00584DEC">
        <w:rPr>
          <w:rFonts w:asciiTheme="minorBidi" w:hAnsiTheme="minorBidi"/>
          <w:b/>
          <w:bCs/>
        </w:rPr>
        <w:t>Note:</w:t>
      </w:r>
      <w:r>
        <w:rPr>
          <w:rFonts w:asciiTheme="minorBidi" w:hAnsiTheme="minorBidi"/>
        </w:rPr>
        <w:t xml:space="preserve"> Back door damaged</w:t>
      </w:r>
    </w:p>
    <w:sectPr w:rsidR="00584DEC" w:rsidRPr="00A15A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1A1494"/>
    <w:rsid w:val="0029639D"/>
    <w:rsid w:val="00326F90"/>
    <w:rsid w:val="003F111A"/>
    <w:rsid w:val="00473F2A"/>
    <w:rsid w:val="00584DEC"/>
    <w:rsid w:val="006F441B"/>
    <w:rsid w:val="00707DBA"/>
    <w:rsid w:val="00755623"/>
    <w:rsid w:val="009E67EC"/>
    <w:rsid w:val="00A15AFC"/>
    <w:rsid w:val="00A672A3"/>
    <w:rsid w:val="00AA1D8D"/>
    <w:rsid w:val="00B47730"/>
    <w:rsid w:val="00CB0664"/>
    <w:rsid w:val="00D94BAA"/>
    <w:rsid w:val="00E46CEE"/>
    <w:rsid w:val="00E7019A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D0201D2-8B51-4723-8325-F7375C18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5</cp:revision>
  <dcterms:created xsi:type="dcterms:W3CDTF">2026-06-02T17:18:00Z</dcterms:created>
  <dcterms:modified xsi:type="dcterms:W3CDTF">2026-06-02T21:42:00Z</dcterms:modified>
  <cp:category/>
</cp:coreProperties>
</file>